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309 Dancehall Юніори Solo Початківці Plus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Ольга Яковлєва</w:t>
      </w:r>
    </w:p>
    <w:p>
      <w:pPr>
        <w:spacing w:before="0" w:after="0"/>
      </w:pPr>
      <w:r>
        <w:t>D - Аліна Лисікова</w:t>
      </w:r>
    </w:p>
    <w:p>
      <w:pPr>
        <w:spacing w:before="0" w:after="0"/>
      </w:pPr>
      <w:r>
        <w:t>E - Тетяна Ворона</w:t>
      </w:r>
    </w:p>
    <w:p>
      <w:pPr>
        <w:spacing w:before="0" w:after="0"/>
      </w:pPr>
      <w:r>
        <w:t>F - Рижкова Олена</w:t>
      </w:r>
    </w:p>
    <w:p>
      <w:pPr>
        <w:spacing w:before="0" w:after="0"/>
      </w:pPr>
      <w:r>
        <w:t>G - Анастасія Оріна</w:t>
      </w:r>
    </w:p>
    <w:p>
      <w:pPr>
        <w:spacing w:before="0" w:after="0"/>
      </w:pPr>
      <w:r>
        <w:t>H - Олена Рубан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#268 Ксенія Самусенко - 1 місце</w:t>
      </w:r>
    </w:p>
    <w:p>
      <w:pPr>
        <w:pStyle w:val="ListNumber"/>
      </w:pPr>
      <w:r>
        <w:t>#195 Анастасія Внукова - 1 місце</w:t>
      </w:r>
    </w:p>
    <w:p>
      <w:pPr>
        <w:pStyle w:val="ListNumber"/>
      </w:pPr>
      <w:r>
        <w:t>#246 Аліна Біла - 1 місце</w:t>
      </w:r>
    </w:p>
    <w:p>
      <w:pPr>
        <w:pStyle w:val="ListNumber"/>
      </w:pPr>
      <w:r>
        <w:t>#274 Анастасия Федорова - 2 місце</w:t>
      </w:r>
    </w:p>
    <w:p>
      <w:pPr>
        <w:pStyle w:val="ListNumber"/>
      </w:pPr>
      <w:r>
        <w:t>#201 Софія Курятнікова - 2 місце</w:t>
      </w:r>
    </w:p>
    <w:p>
      <w:pPr>
        <w:pStyle w:val="ListNumber"/>
      </w:pPr>
      <w:r>
        <w:t>#250 Алеся Гречка - 3 місце</w:t>
      </w:r>
    </w:p>
    <w:p>
      <w:pPr>
        <w:pStyle w:val="ListNumber"/>
      </w:pPr>
      <w:r>
        <w:t>#236 Єгор Мільчевський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>
        <w:tc>
          <w:tcPr>
            <w:tcW w:type="dxa" w:w="936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rPr>
                <w:b/>
              </w:rPr>
              <w:t>H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936"/>
          </w:tcPr>
          <w:p>
            <w:pPr>
              <w:jc w:val="center"/>
            </w:pPr>
            <w:r>
              <w:t>268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936"/>
          </w:tcPr>
          <w:p>
            <w:pPr>
              <w:jc w:val="center"/>
            </w:pPr>
            <w:r>
              <w:t>195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936"/>
          </w:tcPr>
          <w:p>
            <w:pPr>
              <w:jc w:val="center"/>
            </w:pPr>
            <w:r>
              <w:t>246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936"/>
          </w:tcPr>
          <w:p>
            <w:pPr>
              <w:jc w:val="center"/>
            </w:pPr>
            <w:r>
              <w:t>274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936"/>
          </w:tcPr>
          <w:p>
            <w:pPr>
              <w:jc w:val="center"/>
            </w:pPr>
            <w:r>
              <w:t>201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936"/>
          </w:tcPr>
          <w:p>
            <w:pPr>
              <w:jc w:val="center"/>
            </w:pPr>
            <w:r>
              <w:t>250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936"/>
          </w:tcPr>
          <w:p>
            <w:pPr>
              <w:jc w:val="center"/>
            </w:pPr>
            <w:r>
              <w:t>236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936"/>
          </w:tcPr>
          <w:p>
            <w:pPr>
              <w:jc w:val="center"/>
            </w:pPr>
            <w:r>
              <w:t>3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